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131470" name="387d39c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677385" name="387d39c0-f784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7483257" name="43fc092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947706" name="43fc0920-f784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31633446" name="7e02f74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658591" name="7e02f740-f785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Kleber, zementös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0470402" name="95f2701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833079" name="95f27010-f785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Höhenstrasse 5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7202716" name="769868e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316597" name="769868e0-f78b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Höhenstrasse 5</w:t>
            </w:r>
          </w:p>
          <w:p>
            <w:pPr>
              <w:spacing w:before="0" w:after="0" w:line="240" w:lineRule="auto"/>
            </w:pPr>
            <w:r>
              <w:t>Garage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2157690" name="d3af6f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7240158" name="d3af6f10-f78b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Neudorfstrasse 11</w:t>
            </w:r>
          </w:p>
          <w:p>
            <w:pPr>
              <w:spacing w:before="0" w:after="0" w:line="240" w:lineRule="auto"/>
            </w:pPr>
            <w:r>
              <w:t>H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Schuhkasten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7166495" name="f42d4e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1443922" name="f42d4e10-f78b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Neudorfstrasse 11</w:t>
            </w:r>
          </w:p>
          <w:p>
            <w:pPr>
              <w:spacing w:before="0" w:after="0" w:line="240" w:lineRule="auto"/>
            </w:pPr>
            <w:r>
              <w:t>H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1868536" name="1689b11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050649" name="1689b110-f78c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Dorfstrasse 37</w:t>
            </w:r>
          </w:p>
          <w:p>
            <w:pPr>
              <w:spacing w:before="0" w:after="0" w:line="240" w:lineRule="auto"/>
            </w:pPr>
            <w:r>
              <w:t>M</w:t>
            </w:r>
          </w:p>
        </w:tc>
        <w:tc>
          <w:p>
            <w:pPr>
              <w:spacing w:before="0" w:after="0" w:line="240" w:lineRule="auto"/>
            </w:pPr>
            <w:r>
              <w:t>Garage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7923968" name="30e288c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902153" name="30e288c0-f78c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